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1DCFF6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8276059" w14:textId="77777777" w:rsidR="008469AA" w:rsidRDefault="00000000">
      <w:pPr>
        <w:pStyle w:val="BodyText"/>
        <w:keepNext/>
      </w:pPr>
      <w:r>
        <w:t>Before solving, identify the original amount, percent change, direction, and final amount.</w:t>
      </w:r>
    </w:p>
    <w:p w14:paraId="69A7E0AA" w14:textId="77777777" w:rsidR="008469AA" w:rsidRDefault="00000000">
      <w:pPr>
        <w:pStyle w:val="Compact"/>
        <w:keepNext/>
        <w:numPr>
          <w:ilvl w:val="0"/>
          <w:numId w:val="145"/>
        </w:numPr>
      </w:pPr>
      <w:r>
        <w:t>A bike costs $300 and is 20% off. Find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62CBA6" w14:textId="77777777" w:rsidR="008469AA" w:rsidRDefault="00000000">
      <w:pPr>
        <w:keepNext/>
        <w:numPr>
          <w:ilvl w:val="0"/>
          <w:numId w:val="145"/>
        </w:numPr>
      </w:pPr>
      <w:r>
        <w:t>A meal costs $45. A 15% tip is added. Find the total.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12B7CBE" w14:textId="77777777" w:rsidR="008469AA" w:rsidRDefault="00000000">
      <w:pPr>
        <w:keepNext/>
        <w:numPr>
          <w:ilvl w:val="0"/>
          <w:numId w:val="145"/>
        </w:numPr>
      </w:pPr>
      <w:r>
        <w:t>A store buys a jacket for $80 and marks it up 40%. Find the selling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5D4BE7" w14:textId="77777777" w:rsidR="008469AA" w:rsidRDefault="00000000">
      <w:pPr>
        <w:keepNext/>
        <w:numPr>
          <w:ilvl w:val="0"/>
          <w:numId w:val="145"/>
        </w:numPr>
      </w:pPr>
      <w:r>
        <w:t>A student subtracts 15 from $60 for a 15% discount. Explain the mistake.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35D6AD" w14:textId="77777777" w:rsidR="008469AA" w:rsidRDefault="00000000">
      <w:pPr>
        <w:keepNext/>
        <w:numPr>
          <w:ilvl w:val="0"/>
          <w:numId w:val="145"/>
        </w:numPr>
      </w:pPr>
      <w:r>
        <w:t>A phone plan of $50 increases by 8%. Find the new cost.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798B21" w14:textId="77777777" w:rsidR="008469AA" w:rsidRDefault="00000000">
      <w:pPr>
        <w:keepNext/>
        <w:numPr>
          <w:ilvl w:val="0"/>
          <w:numId w:val="145"/>
        </w:numPr>
      </w:pPr>
      <w:r>
        <w:t>A value of 180 decreases by 25%. Find the final value.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DB5A7D" w14:textId="77777777" w:rsidR="008469AA" w:rsidRDefault="00000000">
      <w:pPr>
        <w:keepNext/>
        <w:numPr>
          <w:ilvl w:val="0"/>
          <w:numId w:val="145"/>
        </w:numPr>
      </w:pPr>
      <w:r>
        <w:t>A $100 item is discounted by 20% and then taxed by 10%. Track the base at both steps.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2B3DA9" w14:textId="77777777" w:rsidR="008469AA" w:rsidRDefault="00000000">
      <w:pPr>
        <w:keepNext/>
        <w:numPr>
          <w:ilvl w:val="0"/>
          <w:numId w:val="145"/>
        </w:numPr>
      </w:pPr>
      <w:r>
        <w:t>Compare a 20% discount on $50 with a 20% discount on $200. Explain why the discount amounts differ.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E9447A" w14:textId="77777777" w:rsidR="008469AA" w:rsidRDefault="00000000">
      <w:pPr>
        <w:keepNext/>
        <w:numPr>
          <w:ilvl w:val="0"/>
          <w:numId w:val="145"/>
        </w:numPr>
      </w:pPr>
      <w:r>
        <w:t>Create a real-world percent increase problem and solve it.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F4CC1E" w14:textId="77777777" w:rsidR="008469AA" w:rsidRDefault="00000000">
      <w:pPr>
        <w:keepNext/>
        <w:numPr>
          <w:ilvl w:val="0"/>
          <w:numId w:val="145"/>
        </w:numPr>
      </w:pPr>
      <w:r>
        <w:t>Create a real-world percent decrease problem and solve it.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B4785E5" w14:textId="77777777" w:rsidR="008469AA" w:rsidRDefault="00000000">
      <w:pPr>
        <w:keepNext/>
        <w:numPr>
          <w:ilvl w:val="0"/>
          <w:numId w:val="145"/>
        </w:numPr>
      </w:pPr>
      <w:r>
        <w:rPr>
          <w:b/>
          <w:bCs/>
        </w:rPr>
        <w:lastRenderedPageBreak/>
        <w:t>What matters and what doesn’t:</w:t>
      </w:r>
      <w:r>
        <w:t xml:space="preserve"> A jacket costs $120 and is on sale during a 3-day weekend event, alongside 5 other discounted items. The jacket itself is 30% off. What is its sale price?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E88AB8" w14:textId="77777777" w:rsidR="008469AA" w:rsidRDefault="00000000">
      <w:pPr>
        <w:keepNext/>
        <w:numPr>
          <w:ilvl w:val="0"/>
          <w:numId w:val="145"/>
        </w:numPr>
      </w:pPr>
      <w:r>
        <w:rPr>
          <w:b/>
          <w:bCs/>
        </w:rPr>
        <w:t>Reconstruct the situation:</w:t>
      </w:r>
      <w:r>
        <w:t xml:space="preserve"> The equation 45 = 0.15 × 300 represents a real percent-change situation. Write a context for it (a discount, tax, tip, markup, increase, or decrease), and explain what the 300, the 0.15, and the 45 each mean.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11E774E" w14:textId="77777777" w:rsidR="008469AA" w:rsidRDefault="00000000">
      <w:bookmarkStart w:id="384" w:name="mixed-application-worksheet-c_Copy_6_658"/>
      <w:r>
        <w:rPr>
          <w:noProof/>
        </w:rPr>
        <mc:AlternateContent>
          <mc:Choice Requires="wps">
            <w:drawing>
              <wp:inline distT="0" distB="0" distL="0" distR="0" wp14:anchorId="1CA6C3D5" wp14:editId="44B37FAC">
                <wp:extent cx="5143500" cy="15440"/>
                <wp:effectExtent l="0" t="0" r="0" b="0"/>
                <wp:docPr id="237" name="Rectangle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16ECEEA4" id="Rectangle 237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84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Percent Increase, Decrease, Discount, Tax, Markup, and Tip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